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3EA50" w14:textId="12F09342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865D10">
        <w:t>6.2</w:t>
      </w:r>
      <w:r>
        <w:t xml:space="preserve"> Referentiesjabloon</w:t>
      </w:r>
      <w:bookmarkEnd w:id="0"/>
      <w:bookmarkEnd w:id="1"/>
      <w:r>
        <w:t xml:space="preserve"> </w:t>
      </w:r>
    </w:p>
    <w:p w14:paraId="48F0D202" w14:textId="77777777" w:rsidR="00122BE4" w:rsidRDefault="00122BE4" w:rsidP="00122BE4">
      <w:pPr>
        <w:pStyle w:val="BasistekstEmtio"/>
        <w:ind w:left="-1276"/>
      </w:pPr>
    </w:p>
    <w:p w14:paraId="59B5737D" w14:textId="4FE22D1E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532140">
        <w:t>4.3.2</w:t>
      </w:r>
      <w:r w:rsidR="00F26159">
        <w:t>.</w:t>
      </w:r>
      <w:r w:rsidR="00504316">
        <w:t>4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211C574E" w14:textId="77777777" w:rsidR="00122BE4" w:rsidRDefault="00122BE4" w:rsidP="00122BE4">
      <w:pPr>
        <w:pStyle w:val="BasistekstEmtio"/>
      </w:pPr>
    </w:p>
    <w:p w14:paraId="574E1D75" w14:textId="049B9306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F26159">
        <w:t>Aanbieder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F26159">
        <w:t xml:space="preserve">Aanbieder </w:t>
      </w:r>
      <w:r w:rsidRPr="00C43595">
        <w:t xml:space="preserve">mogelijk is zal er toe leiden dat de betreffende referentie niet in de beoordeling meegenomen zal worden. </w:t>
      </w:r>
      <w:r>
        <w:t xml:space="preserve">Opdrachtgever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6ACCEE56" w14:textId="77777777" w:rsidR="00122BE4" w:rsidRDefault="00122BE4" w:rsidP="00122BE4">
      <w:pPr>
        <w:pStyle w:val="BasistekstEmtio"/>
        <w:ind w:left="-1276"/>
      </w:pPr>
    </w:p>
    <w:p w14:paraId="52E05B77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6832"/>
        <w:gridCol w:w="2082"/>
      </w:tblGrid>
      <w:tr w:rsidR="00122BE4" w:rsidRPr="00965054" w14:paraId="464538C2" w14:textId="77777777" w:rsidTr="00D84E2D">
        <w:tc>
          <w:tcPr>
            <w:tcW w:w="453" w:type="dxa"/>
          </w:tcPr>
          <w:p w14:paraId="0421D8BF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2184DC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00FF541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gridSpan w:val="2"/>
            <w:shd w:val="clear" w:color="auto" w:fill="auto"/>
          </w:tcPr>
          <w:p w14:paraId="5E498A2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4981E42B" w14:textId="77777777" w:rsidTr="00D84E2D">
        <w:tc>
          <w:tcPr>
            <w:tcW w:w="453" w:type="dxa"/>
          </w:tcPr>
          <w:p w14:paraId="689F39D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3F7A3B3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2046" w:type="dxa"/>
            <w:shd w:val="clear" w:color="auto" w:fill="auto"/>
          </w:tcPr>
          <w:p w14:paraId="4F3E14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1BAFFC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D79F5AB" w14:textId="77777777" w:rsidTr="00D84E2D">
        <w:tc>
          <w:tcPr>
            <w:tcW w:w="453" w:type="dxa"/>
          </w:tcPr>
          <w:p w14:paraId="171B191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59E6E8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2A0335D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583467A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33776D9" w14:textId="77777777" w:rsidTr="00D84E2D">
        <w:tc>
          <w:tcPr>
            <w:tcW w:w="453" w:type="dxa"/>
          </w:tcPr>
          <w:p w14:paraId="7AD2863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732D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52ADA19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6A1C1AA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84390FB" w14:textId="77777777" w:rsidTr="00D84E2D">
        <w:tc>
          <w:tcPr>
            <w:tcW w:w="453" w:type="dxa"/>
          </w:tcPr>
          <w:p w14:paraId="11D7382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0892EB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07715A7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22A8FE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11D2823" w14:textId="77777777" w:rsidTr="00D84E2D">
        <w:tc>
          <w:tcPr>
            <w:tcW w:w="453" w:type="dxa"/>
          </w:tcPr>
          <w:p w14:paraId="631DC1D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7A2ABC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06A4B42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779F30B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C99A48A" w14:textId="77777777" w:rsidTr="00D84E2D">
        <w:tc>
          <w:tcPr>
            <w:tcW w:w="453" w:type="dxa"/>
          </w:tcPr>
          <w:p w14:paraId="4699952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0CFC4C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461F92F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4456AF8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8EA1C1" w14:textId="77777777" w:rsidTr="00D84E2D">
        <w:tc>
          <w:tcPr>
            <w:tcW w:w="453" w:type="dxa"/>
          </w:tcPr>
          <w:p w14:paraId="3D4A26B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60BAFEA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00C77EB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00561C7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0B11F2" w14:textId="77777777" w:rsidTr="00D84E2D">
        <w:tc>
          <w:tcPr>
            <w:tcW w:w="453" w:type="dxa"/>
          </w:tcPr>
          <w:p w14:paraId="34E021A5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57791A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71C98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0F1DD89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4857C9" w14:textId="77777777" w:rsidTr="00D84E2D">
        <w:tc>
          <w:tcPr>
            <w:tcW w:w="453" w:type="dxa"/>
          </w:tcPr>
          <w:p w14:paraId="4EBC126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201B010A" w14:textId="7854BCEC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  <w:shd w:val="clear" w:color="auto" w:fill="auto"/>
          </w:tcPr>
          <w:p w14:paraId="4703ADA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7328E0E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BE59B36" w14:textId="77777777" w:rsidTr="00D84E2D">
        <w:tc>
          <w:tcPr>
            <w:tcW w:w="453" w:type="dxa"/>
          </w:tcPr>
          <w:p w14:paraId="2C5C5C1D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6E4690D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2E68F6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237D6056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79344C9" w14:textId="77777777" w:rsidTr="00D84E2D">
        <w:tc>
          <w:tcPr>
            <w:tcW w:w="453" w:type="dxa"/>
          </w:tcPr>
          <w:p w14:paraId="5280238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18E00C1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663CDFF0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4867F79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55FF65F" w14:textId="77777777" w:rsidTr="00D84E2D">
        <w:tc>
          <w:tcPr>
            <w:tcW w:w="453" w:type="dxa"/>
          </w:tcPr>
          <w:p w14:paraId="47C2AB6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1237A80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7C36D5A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gridSpan w:val="2"/>
            <w:shd w:val="clear" w:color="auto" w:fill="auto"/>
          </w:tcPr>
          <w:p w14:paraId="5EB0880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E7909FC" w14:textId="77777777" w:rsidTr="001D0C7B">
        <w:tc>
          <w:tcPr>
            <w:tcW w:w="453" w:type="dxa"/>
          </w:tcPr>
          <w:p w14:paraId="3D7B755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450D0B0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6B62BA1D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6832" w:type="dxa"/>
            <w:shd w:val="clear" w:color="auto" w:fill="auto"/>
          </w:tcPr>
          <w:p w14:paraId="458AE3FE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  <w:tc>
          <w:tcPr>
            <w:tcW w:w="2082" w:type="dxa"/>
          </w:tcPr>
          <w:p w14:paraId="7C59720B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Minimumvereiste (kerncompetentie)</w:t>
            </w:r>
          </w:p>
        </w:tc>
      </w:tr>
      <w:tr w:rsidR="00122BE4" w:rsidRPr="00965054" w14:paraId="1993C069" w14:textId="77777777" w:rsidTr="001D0C7B">
        <w:tc>
          <w:tcPr>
            <w:tcW w:w="453" w:type="dxa"/>
          </w:tcPr>
          <w:p w14:paraId="5480B0EF" w14:textId="2F9A9ED5" w:rsidR="00122BE4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366F5C"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681096FD" w14:textId="5F0A1335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A727F2">
              <w:t>h</w:t>
            </w:r>
            <w:r w:rsidR="00A727F2" w:rsidRPr="00A347AF">
              <w:t>et</w:t>
            </w:r>
            <w:r w:rsidR="00A727F2" w:rsidRPr="00634FDA">
              <w:t xml:space="preserve"> </w:t>
            </w:r>
            <w:r w:rsidR="00A727F2" w:rsidRPr="00240AC3">
              <w:t>beheer van de I</w:t>
            </w:r>
            <w:r w:rsidR="00A727F2">
              <w:t>C</w:t>
            </w:r>
            <w:r w:rsidR="00A727F2" w:rsidRPr="00240AC3">
              <w:t>T-infrastructuur</w:t>
            </w:r>
            <w:r w:rsidR="00A727F2">
              <w:t xml:space="preserve"> bij sociale ontwikkelbedrijven</w:t>
            </w:r>
            <w:r w:rsidR="00A727F2" w:rsidRPr="00240AC3">
              <w:t xml:space="preserve"> </w:t>
            </w:r>
            <w:r w:rsidR="00A727F2" w:rsidRPr="00242FCC">
              <w:t xml:space="preserve">met een eigen IT afdeling waarbij sprake is van </w:t>
            </w:r>
            <w:r w:rsidR="00A727F2" w:rsidRPr="00336144">
              <w:t xml:space="preserve">eerste en tweede </w:t>
            </w:r>
            <w:proofErr w:type="spellStart"/>
            <w:r w:rsidR="00A727F2" w:rsidRPr="00336144">
              <w:t>lijns</w:t>
            </w:r>
            <w:proofErr w:type="spellEnd"/>
            <w:r w:rsidR="00A727F2" w:rsidRPr="00242FCC">
              <w:t xml:space="preserve"> beheer van meer dan </w:t>
            </w:r>
            <w:r w:rsidR="00A727F2">
              <w:t>100</w:t>
            </w:r>
            <w:r w:rsidR="00A727F2" w:rsidRPr="00242FCC">
              <w:t xml:space="preserve"> accounts</w:t>
            </w:r>
            <w:r w:rsidR="00A727F2">
              <w:t xml:space="preserve"> en</w:t>
            </w:r>
            <w:r w:rsidR="00A727F2" w:rsidRPr="00240AC3">
              <w:t xml:space="preserve"> waarbij wijzigingen op de configuratie relatief veel voorkomen en tevens snel beschikbaar moeten zijn</w:t>
            </w:r>
            <w:r w:rsidR="006A4523" w:rsidRPr="00DB0C5D">
              <w:t xml:space="preserve"> </w:t>
            </w:r>
          </w:p>
        </w:tc>
        <w:tc>
          <w:tcPr>
            <w:tcW w:w="2046" w:type="dxa"/>
            <w:shd w:val="clear" w:color="auto" w:fill="auto"/>
          </w:tcPr>
          <w:p w14:paraId="5F7D63C4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6832" w:type="dxa"/>
            <w:shd w:val="clear" w:color="auto" w:fill="auto"/>
          </w:tcPr>
          <w:p w14:paraId="686939B5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2082" w:type="dxa"/>
          </w:tcPr>
          <w:p w14:paraId="27D7B6FD" w14:textId="77777777" w:rsidR="00122BE4" w:rsidRPr="0081594A" w:rsidRDefault="00122BE4" w:rsidP="00D84E2D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285E0F44" w14:textId="77777777" w:rsidTr="001D0C7B">
        <w:tc>
          <w:tcPr>
            <w:tcW w:w="453" w:type="dxa"/>
          </w:tcPr>
          <w:p w14:paraId="54492DF9" w14:textId="04F3FF70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366F5C"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16757B48" w14:textId="354669F3" w:rsidR="00122BE4" w:rsidRDefault="00B1622C" w:rsidP="00122BE4">
            <w:r>
              <w:rPr>
                <w:bCs/>
              </w:rPr>
              <w:t xml:space="preserve">Uit de referentieopdracht blijkt kennis van en ervaring met </w:t>
            </w:r>
            <w:r w:rsidR="00FC12EC">
              <w:t>h</w:t>
            </w:r>
            <w:r w:rsidR="00FC12EC" w:rsidRPr="00242FCC">
              <w:t xml:space="preserve">et adviseren van </w:t>
            </w:r>
            <w:r w:rsidR="00FC12EC">
              <w:t xml:space="preserve">sociale ontwikkelbedrijven </w:t>
            </w:r>
            <w:r w:rsidR="00FC12EC" w:rsidRPr="00242FCC">
              <w:t xml:space="preserve">omtrent de impact van de bij competentie </w:t>
            </w:r>
            <w:r w:rsidR="00FC12EC">
              <w:t>a</w:t>
            </w:r>
            <w:r w:rsidR="00FC12EC" w:rsidRPr="00242FCC">
              <w:t xml:space="preserve"> geschetste </w:t>
            </w:r>
            <w:r w:rsidR="00FC12EC">
              <w:t>wijzigingen</w:t>
            </w:r>
            <w:r w:rsidR="00FC12EC" w:rsidRPr="00242FCC">
              <w:t xml:space="preserve"> op de bestaande organisatie en </w:t>
            </w:r>
            <w:r w:rsidR="00FC12EC">
              <w:t>ICT-</w:t>
            </w:r>
            <w:r w:rsidR="00FC12EC" w:rsidRPr="00242FCC">
              <w:t>infrastructuur</w:t>
            </w:r>
          </w:p>
        </w:tc>
        <w:tc>
          <w:tcPr>
            <w:tcW w:w="2046" w:type="dxa"/>
            <w:shd w:val="clear" w:color="auto" w:fill="auto"/>
          </w:tcPr>
          <w:p w14:paraId="34073A1F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832" w:type="dxa"/>
            <w:shd w:val="clear" w:color="auto" w:fill="auto"/>
          </w:tcPr>
          <w:p w14:paraId="144D7D3F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2082" w:type="dxa"/>
          </w:tcPr>
          <w:p w14:paraId="7BCAA663" w14:textId="39266E18" w:rsidR="00122BE4" w:rsidRDefault="001D0C7B" w:rsidP="00122BE4">
            <w:pPr>
              <w:pStyle w:val="BasistekstEmtio"/>
            </w:pPr>
            <w:r>
              <w:t>Minimumvereiste</w:t>
            </w:r>
          </w:p>
        </w:tc>
      </w:tr>
      <w:tr w:rsidR="003C0A7F" w:rsidRPr="00965054" w14:paraId="7D370C01" w14:textId="77777777" w:rsidTr="001D0C7B">
        <w:tc>
          <w:tcPr>
            <w:tcW w:w="453" w:type="dxa"/>
          </w:tcPr>
          <w:p w14:paraId="5E6E2B31" w14:textId="0993EDD7" w:rsidR="003C0A7F" w:rsidRDefault="003D05F8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366F5C"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437BF26F" w14:textId="2C7E5931" w:rsidR="003C0A7F" w:rsidRPr="00FD6ACC" w:rsidRDefault="003C0A7F" w:rsidP="00122BE4">
            <w:pPr>
              <w:rPr>
                <w:bCs/>
              </w:rPr>
            </w:pPr>
            <w:r w:rsidRPr="00FD6ACC">
              <w:rPr>
                <w:bCs/>
              </w:rPr>
              <w:t>Uit de referentieopdracht blijkt kennis van en ervaring met</w:t>
            </w:r>
            <w:r w:rsidR="00BD7AAC">
              <w:rPr>
                <w:bCs/>
              </w:rPr>
              <w:t xml:space="preserve"> </w:t>
            </w:r>
            <w:r w:rsidR="00366F5C">
              <w:t xml:space="preserve">het adviseren van sociale ontwikkelbedrijven omtrent ICT-beveiligingsaspecten in relatie tot de bij competentie </w:t>
            </w:r>
            <w:r w:rsidR="00366F5C">
              <w:t xml:space="preserve">(rij 12) </w:t>
            </w:r>
            <w:r w:rsidR="00366F5C">
              <w:t>geschetste wijzigingen</w:t>
            </w:r>
          </w:p>
        </w:tc>
        <w:tc>
          <w:tcPr>
            <w:tcW w:w="2046" w:type="dxa"/>
            <w:shd w:val="clear" w:color="auto" w:fill="auto"/>
          </w:tcPr>
          <w:p w14:paraId="05105AEE" w14:textId="77777777" w:rsidR="003C0A7F" w:rsidRPr="0081594A" w:rsidRDefault="003C0A7F" w:rsidP="00122BE4">
            <w:pPr>
              <w:pStyle w:val="BasistekstEmtio"/>
            </w:pPr>
          </w:p>
        </w:tc>
        <w:tc>
          <w:tcPr>
            <w:tcW w:w="6832" w:type="dxa"/>
            <w:shd w:val="clear" w:color="auto" w:fill="auto"/>
          </w:tcPr>
          <w:p w14:paraId="5F7CFE54" w14:textId="77777777" w:rsidR="003C0A7F" w:rsidRPr="0081594A" w:rsidRDefault="003C0A7F" w:rsidP="00122BE4">
            <w:pPr>
              <w:pStyle w:val="BasistekstEmtio"/>
            </w:pPr>
          </w:p>
        </w:tc>
        <w:tc>
          <w:tcPr>
            <w:tcW w:w="2082" w:type="dxa"/>
          </w:tcPr>
          <w:p w14:paraId="5935BA40" w14:textId="7E381B84" w:rsidR="003C0A7F" w:rsidRDefault="001D0C7B" w:rsidP="00122BE4">
            <w:pPr>
              <w:pStyle w:val="BasistekstEmtio"/>
            </w:pPr>
            <w:r>
              <w:t>Minimumvereiste</w:t>
            </w:r>
          </w:p>
        </w:tc>
      </w:tr>
    </w:tbl>
    <w:p w14:paraId="4221CEA6" w14:textId="77777777" w:rsidR="00122BE4" w:rsidRDefault="00122BE4" w:rsidP="00122BE4"/>
    <w:p w14:paraId="26019517" w14:textId="77777777" w:rsidR="00122BE4" w:rsidRDefault="00122BE4" w:rsidP="00122BE4"/>
    <w:p w14:paraId="25C16494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30FDA1B5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41AAB60E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316643" w14:textId="77777777" w:rsidR="00122BE4" w:rsidRPr="00995232" w:rsidRDefault="00122BE4" w:rsidP="00D84E2D">
            <w:pPr>
              <w:pStyle w:val="BasistekstEmtio"/>
            </w:pPr>
            <w:r w:rsidRPr="00995232">
              <w:t>Gegadigde</w:t>
            </w:r>
          </w:p>
          <w:p w14:paraId="3B2CD31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34F7B6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005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25B" w14:textId="77777777" w:rsidR="00122BE4" w:rsidRPr="00995232" w:rsidRDefault="00122BE4" w:rsidP="00D84E2D">
            <w:pPr>
              <w:pStyle w:val="BasistekstEmtio"/>
            </w:pPr>
          </w:p>
          <w:p w14:paraId="73796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551C74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E8EB6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9F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088DE07D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577BC8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B4E" w14:textId="77777777" w:rsidR="00122BE4" w:rsidRPr="00995232" w:rsidRDefault="00122BE4" w:rsidP="00D84E2D">
            <w:pPr>
              <w:pStyle w:val="BasistekstEmtio"/>
            </w:pPr>
          </w:p>
          <w:p w14:paraId="0F9CAEB9" w14:textId="77777777" w:rsidR="00122BE4" w:rsidRPr="00995232" w:rsidRDefault="00122BE4" w:rsidP="00D84E2D">
            <w:pPr>
              <w:pStyle w:val="BasistekstEmtio"/>
            </w:pPr>
          </w:p>
          <w:p w14:paraId="08E7AB74" w14:textId="77777777" w:rsidR="00122BE4" w:rsidRPr="00995232" w:rsidRDefault="00122BE4" w:rsidP="00D84E2D">
            <w:pPr>
              <w:pStyle w:val="BasistekstEmtio"/>
            </w:pPr>
          </w:p>
          <w:p w14:paraId="3AA93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FF4A912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9C8B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6BE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7806ED67" w14:textId="33FE6576" w:rsidR="00847F35" w:rsidRDefault="00847F35" w:rsidP="003F3547">
      <w:pPr>
        <w:pStyle w:val="BasistekstEmtio"/>
      </w:pPr>
    </w:p>
    <w:sectPr w:rsidR="00847F35" w:rsidSect="006C63B2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8E5DD" w14:textId="77777777" w:rsidR="006C63B2" w:rsidRPr="003F3547" w:rsidRDefault="006C63B2" w:rsidP="003F3547">
      <w:pPr>
        <w:pStyle w:val="Voettekst"/>
      </w:pPr>
    </w:p>
  </w:endnote>
  <w:endnote w:type="continuationSeparator" w:id="0">
    <w:p w14:paraId="5FB0A47E" w14:textId="77777777" w:rsidR="006C63B2" w:rsidRPr="003F3547" w:rsidRDefault="006C63B2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4E5EBE" w14:textId="77777777" w:rsidR="006C63B2" w:rsidRPr="003F3547" w:rsidRDefault="006C63B2" w:rsidP="003F3547">
      <w:pPr>
        <w:pStyle w:val="Voettekst"/>
      </w:pPr>
    </w:p>
  </w:footnote>
  <w:footnote w:type="continuationSeparator" w:id="0">
    <w:p w14:paraId="4A638D51" w14:textId="77777777" w:rsidR="006C63B2" w:rsidRPr="003F3547" w:rsidRDefault="006C63B2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F53CB" w14:textId="1D54E874" w:rsidR="00122BE4" w:rsidRDefault="00865D10" w:rsidP="00122BE4">
    <w:pPr>
      <w:pStyle w:val="Koptekst"/>
      <w:jc w:val="right"/>
    </w:pPr>
    <w:r>
      <w:rPr>
        <w:noProof/>
      </w:rPr>
      <w:drawing>
        <wp:inline distT="0" distB="0" distL="0" distR="0" wp14:anchorId="5D666781" wp14:editId="3C9DB700">
          <wp:extent cx="2075291" cy="1574562"/>
          <wp:effectExtent l="0" t="0" r="1270" b="6985"/>
          <wp:docPr id="168881355" name="Afbeelding 2" descr="Afbeelding met Lettertype, tekst, Graphics, grafische vormgev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881355" name="Afbeelding 2" descr="Afbeelding met Lettertype, tekst, Graphics, grafische vormgeving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79966" cy="15781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num w:numId="1" w16cid:durableId="839848952">
    <w:abstractNumId w:val="10"/>
  </w:num>
  <w:num w:numId="2" w16cid:durableId="412122252">
    <w:abstractNumId w:val="18"/>
  </w:num>
  <w:num w:numId="3" w16cid:durableId="889074878">
    <w:abstractNumId w:val="20"/>
  </w:num>
  <w:num w:numId="4" w16cid:durableId="1696496761">
    <w:abstractNumId w:val="11"/>
  </w:num>
  <w:num w:numId="5" w16cid:durableId="392971121">
    <w:abstractNumId w:val="22"/>
  </w:num>
  <w:num w:numId="6" w16cid:durableId="1977837816">
    <w:abstractNumId w:val="14"/>
  </w:num>
  <w:num w:numId="7" w16cid:durableId="2099281461">
    <w:abstractNumId w:val="13"/>
  </w:num>
  <w:num w:numId="8" w16cid:durableId="1430348117">
    <w:abstractNumId w:val="17"/>
  </w:num>
  <w:num w:numId="9" w16cid:durableId="613562047">
    <w:abstractNumId w:val="19"/>
  </w:num>
  <w:num w:numId="10" w16cid:durableId="765001966">
    <w:abstractNumId w:val="23"/>
  </w:num>
  <w:num w:numId="11" w16cid:durableId="1407261579">
    <w:abstractNumId w:val="16"/>
  </w:num>
  <w:num w:numId="12" w16cid:durableId="1230731197">
    <w:abstractNumId w:val="9"/>
  </w:num>
  <w:num w:numId="13" w16cid:durableId="449512650">
    <w:abstractNumId w:val="7"/>
  </w:num>
  <w:num w:numId="14" w16cid:durableId="2108259688">
    <w:abstractNumId w:val="6"/>
  </w:num>
  <w:num w:numId="15" w16cid:durableId="373046737">
    <w:abstractNumId w:val="5"/>
  </w:num>
  <w:num w:numId="16" w16cid:durableId="2047178127">
    <w:abstractNumId w:val="4"/>
  </w:num>
  <w:num w:numId="17" w16cid:durableId="530459222">
    <w:abstractNumId w:val="8"/>
  </w:num>
  <w:num w:numId="18" w16cid:durableId="684133289">
    <w:abstractNumId w:val="3"/>
  </w:num>
  <w:num w:numId="19" w16cid:durableId="238365049">
    <w:abstractNumId w:val="2"/>
  </w:num>
  <w:num w:numId="20" w16cid:durableId="1516963434">
    <w:abstractNumId w:val="1"/>
  </w:num>
  <w:num w:numId="21" w16cid:durableId="131138136">
    <w:abstractNumId w:val="0"/>
  </w:num>
  <w:num w:numId="22" w16cid:durableId="1550263614">
    <w:abstractNumId w:val="26"/>
  </w:num>
  <w:num w:numId="23" w16cid:durableId="38165230">
    <w:abstractNumId w:val="15"/>
  </w:num>
  <w:num w:numId="24" w16cid:durableId="444886255">
    <w:abstractNumId w:val="21"/>
  </w:num>
  <w:num w:numId="25" w16cid:durableId="420223475">
    <w:abstractNumId w:val="25"/>
  </w:num>
  <w:num w:numId="26" w16cid:durableId="2037415831">
    <w:abstractNumId w:val="24"/>
  </w:num>
  <w:num w:numId="27" w16cid:durableId="1251430517">
    <w:abstractNumId w:val="28"/>
  </w:num>
  <w:num w:numId="28" w16cid:durableId="1879586764">
    <w:abstractNumId w:val="30"/>
  </w:num>
  <w:num w:numId="29" w16cid:durableId="1449622802">
    <w:abstractNumId w:val="12"/>
  </w:num>
  <w:num w:numId="30" w16cid:durableId="1648589202">
    <w:abstractNumId w:val="27"/>
  </w:num>
  <w:num w:numId="31" w16cid:durableId="1902520532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E4"/>
    <w:rsid w:val="0000232B"/>
    <w:rsid w:val="00004562"/>
    <w:rsid w:val="00006237"/>
    <w:rsid w:val="0000663D"/>
    <w:rsid w:val="00010D95"/>
    <w:rsid w:val="00011BFA"/>
    <w:rsid w:val="00012581"/>
    <w:rsid w:val="0002562D"/>
    <w:rsid w:val="00026645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6DF0"/>
    <w:rsid w:val="00074DAC"/>
    <w:rsid w:val="0007714E"/>
    <w:rsid w:val="0009698A"/>
    <w:rsid w:val="000A1B78"/>
    <w:rsid w:val="000B4190"/>
    <w:rsid w:val="000C0969"/>
    <w:rsid w:val="000C1A1A"/>
    <w:rsid w:val="000D0C51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0C7B"/>
    <w:rsid w:val="001D2384"/>
    <w:rsid w:val="001D2A06"/>
    <w:rsid w:val="001D70F3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26013"/>
    <w:rsid w:val="00230B64"/>
    <w:rsid w:val="00236689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12E6"/>
    <w:rsid w:val="003053C9"/>
    <w:rsid w:val="003063C0"/>
    <w:rsid w:val="00312D26"/>
    <w:rsid w:val="00317DEA"/>
    <w:rsid w:val="003210CF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66F5C"/>
    <w:rsid w:val="003749BB"/>
    <w:rsid w:val="00374C23"/>
    <w:rsid w:val="00374D9A"/>
    <w:rsid w:val="00377612"/>
    <w:rsid w:val="00382603"/>
    <w:rsid w:val="00383954"/>
    <w:rsid w:val="00385AAF"/>
    <w:rsid w:val="0039126D"/>
    <w:rsid w:val="003964D4"/>
    <w:rsid w:val="0039656A"/>
    <w:rsid w:val="003A5ED3"/>
    <w:rsid w:val="003A6677"/>
    <w:rsid w:val="003B14A0"/>
    <w:rsid w:val="003B595E"/>
    <w:rsid w:val="003B705C"/>
    <w:rsid w:val="003C0A7F"/>
    <w:rsid w:val="003D04B7"/>
    <w:rsid w:val="003D05F8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1382"/>
    <w:rsid w:val="00450EAE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6E35"/>
    <w:rsid w:val="00487543"/>
    <w:rsid w:val="004875E2"/>
    <w:rsid w:val="00490BBD"/>
    <w:rsid w:val="00495327"/>
    <w:rsid w:val="004B2C90"/>
    <w:rsid w:val="004C51F8"/>
    <w:rsid w:val="004D2412"/>
    <w:rsid w:val="004F4A4D"/>
    <w:rsid w:val="004F6A99"/>
    <w:rsid w:val="005017F3"/>
    <w:rsid w:val="00501A64"/>
    <w:rsid w:val="00503BFD"/>
    <w:rsid w:val="00504316"/>
    <w:rsid w:val="005043E5"/>
    <w:rsid w:val="00513D36"/>
    <w:rsid w:val="00515E2F"/>
    <w:rsid w:val="00521726"/>
    <w:rsid w:val="00526530"/>
    <w:rsid w:val="00532140"/>
    <w:rsid w:val="0053645C"/>
    <w:rsid w:val="00545244"/>
    <w:rsid w:val="00547A53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5603"/>
    <w:rsid w:val="005C6668"/>
    <w:rsid w:val="005D4151"/>
    <w:rsid w:val="005D5E21"/>
    <w:rsid w:val="005E1A7A"/>
    <w:rsid w:val="005E3E58"/>
    <w:rsid w:val="006040DB"/>
    <w:rsid w:val="00606D41"/>
    <w:rsid w:val="006105FC"/>
    <w:rsid w:val="00610FF8"/>
    <w:rsid w:val="00612C22"/>
    <w:rsid w:val="00624485"/>
    <w:rsid w:val="006373F7"/>
    <w:rsid w:val="00641E45"/>
    <w:rsid w:val="00647A67"/>
    <w:rsid w:val="00653D01"/>
    <w:rsid w:val="00664EE1"/>
    <w:rsid w:val="006662ED"/>
    <w:rsid w:val="006767B2"/>
    <w:rsid w:val="00685EED"/>
    <w:rsid w:val="006953A2"/>
    <w:rsid w:val="006A4523"/>
    <w:rsid w:val="006B4CC8"/>
    <w:rsid w:val="006B6044"/>
    <w:rsid w:val="006C63B2"/>
    <w:rsid w:val="006C6A9D"/>
    <w:rsid w:val="006D1154"/>
    <w:rsid w:val="006D2ECD"/>
    <w:rsid w:val="00703BD3"/>
    <w:rsid w:val="00705849"/>
    <w:rsid w:val="00706308"/>
    <w:rsid w:val="00711005"/>
    <w:rsid w:val="00712665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A0241"/>
    <w:rsid w:val="007B0C68"/>
    <w:rsid w:val="007B3114"/>
    <w:rsid w:val="007B5373"/>
    <w:rsid w:val="007C0010"/>
    <w:rsid w:val="007C037C"/>
    <w:rsid w:val="007D0C9F"/>
    <w:rsid w:val="007D4A7D"/>
    <w:rsid w:val="007D4DCE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5D10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27F2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0B71"/>
    <w:rsid w:val="00AC273E"/>
    <w:rsid w:val="00AC4747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2813"/>
    <w:rsid w:val="00B346DF"/>
    <w:rsid w:val="00B460C2"/>
    <w:rsid w:val="00B47460"/>
    <w:rsid w:val="00B63EB9"/>
    <w:rsid w:val="00B6549D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2F1"/>
    <w:rsid w:val="00BC6FB7"/>
    <w:rsid w:val="00BD7AAC"/>
    <w:rsid w:val="00BE55A7"/>
    <w:rsid w:val="00BE64B3"/>
    <w:rsid w:val="00BF6A7B"/>
    <w:rsid w:val="00BF6B3C"/>
    <w:rsid w:val="00C02B36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5432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0034"/>
    <w:rsid w:val="00D35DA7"/>
    <w:rsid w:val="00D44CD8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E58C8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3E13"/>
    <w:rsid w:val="00E6431C"/>
    <w:rsid w:val="00E64BFF"/>
    <w:rsid w:val="00E65900"/>
    <w:rsid w:val="00E65D32"/>
    <w:rsid w:val="00E678A0"/>
    <w:rsid w:val="00E7078D"/>
    <w:rsid w:val="00E7085E"/>
    <w:rsid w:val="00E76843"/>
    <w:rsid w:val="00E81D3C"/>
    <w:rsid w:val="00E87FB4"/>
    <w:rsid w:val="00E93FCF"/>
    <w:rsid w:val="00E96A53"/>
    <w:rsid w:val="00E96BF0"/>
    <w:rsid w:val="00E971C6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26159"/>
    <w:rsid w:val="00F3166C"/>
    <w:rsid w:val="00F33259"/>
    <w:rsid w:val="00F33BAD"/>
    <w:rsid w:val="00F44FB8"/>
    <w:rsid w:val="00F502CA"/>
    <w:rsid w:val="00F5091A"/>
    <w:rsid w:val="00F519B9"/>
    <w:rsid w:val="00F55E8B"/>
    <w:rsid w:val="00F564F9"/>
    <w:rsid w:val="00F6465A"/>
    <w:rsid w:val="00F65073"/>
    <w:rsid w:val="00F669BA"/>
    <w:rsid w:val="00F7766C"/>
    <w:rsid w:val="00F82076"/>
    <w:rsid w:val="00F83B63"/>
    <w:rsid w:val="00F94FCC"/>
    <w:rsid w:val="00FA2278"/>
    <w:rsid w:val="00FA269F"/>
    <w:rsid w:val="00FA4B46"/>
    <w:rsid w:val="00FB21F7"/>
    <w:rsid w:val="00FB22AF"/>
    <w:rsid w:val="00FB2AAE"/>
    <w:rsid w:val="00FB455F"/>
    <w:rsid w:val="00FB783F"/>
    <w:rsid w:val="00FB7F9C"/>
    <w:rsid w:val="00FC12EC"/>
    <w:rsid w:val="00FC25E1"/>
    <w:rsid w:val="00FC3FA5"/>
    <w:rsid w:val="00FC6260"/>
    <w:rsid w:val="00FD2C03"/>
    <w:rsid w:val="00FD63B3"/>
    <w:rsid w:val="00FE1BFD"/>
    <w:rsid w:val="00FF3AA2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269E28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98A6E68541F847BF59DAAAE735A497" ma:contentTypeVersion="8" ma:contentTypeDescription="Create a new document." ma:contentTypeScope="" ma:versionID="ce653b3bc0aa81848620d5ceb2851150">
  <xsd:schema xmlns:xsd="http://www.w3.org/2001/XMLSchema" xmlns:xs="http://www.w3.org/2001/XMLSchema" xmlns:p="http://schemas.microsoft.com/office/2006/metadata/properties" xmlns:ns2="0bb1ca89-0b25-48a2-ba78-89305f55b440" targetNamespace="http://schemas.microsoft.com/office/2006/metadata/properties" ma:root="true" ma:fieldsID="c91d0c7f833dfd8fbe23fb995ab1eb6d" ns2:_="">
    <xsd:import namespace="0bb1ca89-0b25-48a2-ba78-89305f55b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1ca89-0b25-48a2-ba78-89305f55b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7E6B8-875C-4302-BE5D-BF2947CF8E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8DFF2-0921-44B6-A2B2-85AAE811685C}">
  <ds:schemaRefs>
    <ds:schemaRef ds:uri="http://purl.org/dc/elements/1.1/"/>
    <ds:schemaRef ds:uri="0bb1ca89-0b25-48a2-ba78-89305f55b440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F25181-4996-4C3E-961D-9CC1D0CED6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2025-01-06T12:09:00Z</dcterms:created>
  <dcterms:modified xsi:type="dcterms:W3CDTF">2025-01-06T12:09:00Z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0x0101008498A6E68541F847BF59DAAAE735A497</vt:lpwstr>
  </property>
  <property fmtid="{D5CDD505-2E9C-101B-9397-08002B2CF9AE}" pid="4" name="MediaServiceImageTags">
    <vt:lpwstr/>
  </property>
</Properties>
</file>